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6 – Utiliser un compte bancaire – Fiche d’évaluation approfondie</w:t>
      </w:r>
    </w:p>
    <w:p/>
    <w:p>
      <w:r>
        <w:t>1. Je comprends à quoi sert un compte bancaire.</w:t>
      </w:r>
    </w:p>
    <w:p>
      <w:r>
        <w:t>☐ 😊 Oui     ☐ 😐 Un peu     ☐ 😟 Non</w:t>
      </w:r>
    </w:p>
    <w:p/>
    <w:p>
      <w:r>
        <w:t>2. Je sais quels documents sont nécessaires pour ouvrir un compte.</w:t>
      </w:r>
    </w:p>
    <w:p>
      <w:r>
        <w:t>☐ 😊 Oui     ☐ 😐 Un peu     ☐ 😟 Non</w:t>
      </w:r>
    </w:p>
    <w:p/>
    <w:p>
      <w:r>
        <w:t>3. Je sais ce qu’est le service bancaire de base.</w:t>
      </w:r>
    </w:p>
    <w:p>
      <w:r>
        <w:t>☐ 😊 Oui     ☐ 😐 Un peu     ☐ 😟 Non</w:t>
      </w:r>
    </w:p>
    <w:p/>
    <w:p>
      <w:r>
        <w:t>4. Je comprends ce que signifie le solde d’un compte.</w:t>
      </w:r>
    </w:p>
    <w:p>
      <w:r>
        <w:t>☐ 😊 Oui     ☐ 😐 Un peu     ☐ 😟 Non</w:t>
      </w:r>
    </w:p>
    <w:p/>
    <w:p>
      <w:r>
        <w:t>5. Je comprends les conséquences d’un compte négatif.</w:t>
      </w:r>
    </w:p>
    <w:p>
      <w:r>
        <w:t>☐ 😊 Oui     ☐ 😐 Un peu     ☐ 😟 Non</w:t>
      </w:r>
    </w:p>
    <w:p/>
    <w:p>
      <w:r>
        <w:t>6. Je sais quels frais peuvent être liés à un compte bancaire.</w:t>
      </w:r>
    </w:p>
    <w:p>
      <w:r>
        <w:t>☐ 😊 Oui     ☐ 😐 Un peu     ☐ 😟 Non</w:t>
      </w:r>
    </w:p>
    <w:p/>
    <w:p>
      <w:r>
        <w:t>7. Je sais quelles erreurs éviter (ne pas vérifier le solde, ignorer un courrier, etc.).</w:t>
      </w:r>
    </w:p>
    <w:p>
      <w:r>
        <w:t>☐ 😊 Oui     ☐ 😐 Un peu     ☐ 😟 Non</w:t>
      </w:r>
    </w:p>
    <w:p/>
    <w:p>
      <w:r>
        <w:t>8. Je sais quoi faire si mon compte devient négatif.</w:t>
      </w:r>
    </w:p>
    <w:p>
      <w:r>
        <w:t>☐ 😊 Oui     ☐ 😐 Un peu     ☐ 😟 Non</w:t>
      </w:r>
    </w:p>
    <w:p/>
    <w:p>
      <w:r>
        <w:t>9. Après cette séance, je me sens plus en confiance pour gérer mon compte.</w:t>
      </w:r>
    </w:p>
    <w:p>
      <w:r>
        <w:t>☐ 😊 Oui     ☐ 😐 Un peu     ☐ 😟 Non</w:t>
      </w:r>
    </w:p>
    <w:p/>
    <w:p>
      <w:r>
        <w:t>10. Ce que j’ai trouvé le plus utile :</w:t>
      </w:r>
    </w:p>
    <w:p>
      <w:r>
        <w:t>__________________________________________________________</w:t>
      </w:r>
    </w:p>
    <w:p>
      <w:r>
        <w:t>__________________________________________________________</w:t>
      </w:r>
    </w:p>
    <w:p/>
    <w:p>
      <w:r>
        <w:t>11. Ce qui reste difficile pour moi :</w:t>
      </w:r>
    </w:p>
    <w:p>
      <w:r>
        <w:t>__________________________________________________________</w:t>
      </w:r>
    </w:p>
    <w:p>
      <w:r>
        <w:t>__________________________________________________________</w:t>
      </w:r>
    </w:p>
    <w:p/>
    <w:p>
      <w:r>
        <w:t>12. Une chose que je vais essayer de faire après cette séance :</w:t>
      </w:r>
    </w:p>
    <w:p>
      <w:r>
        <w:t>__________________________________________________________</w:t>
      </w:r>
    </w:p>
    <w:p>
      <w:r>
        <w:t>__________________________________________________________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